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 / Garderobe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695385" name="019e496f-8a21-7ef8-be0f-8bf69d4ec8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5741699" name="019e496f-8a21-7ef8-be0f-8bf69d4ec8f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0294589" name="019e496f-a3ad-787c-8f8f-05ec9af88b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2126844" name="019e496f-a3ad-787c-8f8f-05ec9af88b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4443498" name="019e497a-b683-7844-8ef5-ff1f785369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926664" name="019e497a-b683-7844-8ef5-ff1f785369d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8360701" name="019e497a-c4a5-7776-9c4d-7997a7b69e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8804328" name="019e497a-c4a5-7776-9c4d-7997a7b69e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3909176" name="019e497d-8421-70d3-beaa-cee4f6fcc9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503711" name="019e497d-8421-70d3-beaa-cee4f6fcc9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9814008" name="019e497d-9ab9-7d47-9a9c-4808ac6ca3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4414800" name="019e497d-9ab9-7d47-9a9c-4808ac6ca3d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7916724" name="019e497f-249d-754a-99de-a8b07cf13d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0315189" name="019e497f-249d-754a-99de-a8b07cf13d7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1752060" name="019e497f-34dc-798c-ab16-00d8ac7801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3440085" name="019e497f-34dc-798c-ab16-00d8ac7801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1641260" name="019e4989-e13c-7934-b11d-0845c417fa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2581588" name="019e4989-e13c-7934-b11d-0845c417fa4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7560321" name="019e4989-f5ae-70e5-b8a4-c76f5af9a0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8281807" name="019e4989-f5ae-70e5-b8a4-c76f5af9a0b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